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LAP, Faserzement, Schnüre im innern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75143230" name="019f88d2-f521-7845-b664-d0422e0084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7426236" name="019f88d2-f521-7845-b664-d0422e00847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9411731" name="019f88d6-1f0a-71e1-9d89-06d7f5d6c0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5515751" name="019f88d6-1f0a-71e1-9d89-06d7f5d6c0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Reichsgasse 29,1.OG, 7000 Chur, Kuoni</w:t>
          </w:r>
        </w:p>
        <w:p>
          <w:pPr>
            <w:spacing w:before="0" w:after="0"/>
          </w:pPr>
          <w:r>
            <w:t>1035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